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294 Modern_Contemporary Юніори Solo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#870 Вероніка Піхотенко - 1 місце</w:t>
      </w:r>
    </w:p>
    <w:p>
      <w:pPr>
        <w:pStyle w:val="ListNumber"/>
        <w:spacing w:before="0" w:after="0"/>
      </w:pPr>
      <w:r>
        <w:t>#883 Соф'я Пузиревич - 2 місце</w:t>
      </w:r>
    </w:p>
    <w:p>
      <w:pPr>
        <w:pStyle w:val="ListNumber"/>
        <w:spacing w:before="0" w:after="0"/>
      </w:pPr>
      <w:r>
        <w:t>#812 Аліса Міщенко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870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883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812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